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7E399" w14:textId="77777777" w:rsidR="008332F1" w:rsidRPr="008332F1" w:rsidRDefault="008332F1" w:rsidP="008332F1">
      <w:pPr>
        <w:rPr>
          <w:b/>
          <w:sz w:val="28"/>
        </w:rPr>
      </w:pPr>
      <w:r w:rsidRPr="008332F1">
        <w:rPr>
          <w:b/>
          <w:sz w:val="28"/>
        </w:rPr>
        <w:t>Logboek uitvoering</w:t>
      </w:r>
    </w:p>
    <w:p w14:paraId="3C6333B5" w14:textId="77777777" w:rsidR="008332F1" w:rsidRDefault="008332F1" w:rsidP="008332F1"/>
    <w:p w14:paraId="44C37966" w14:textId="77777777" w:rsidR="008332F1" w:rsidRDefault="008332F1" w:rsidP="008332F1">
      <w:r>
        <w:rPr>
          <w:b/>
          <w:highlight w:val="yellow"/>
        </w:rPr>
        <w:t>&lt;&lt;Project</w:t>
      </w:r>
      <w:r w:rsidRPr="00C50DCD">
        <w:rPr>
          <w:b/>
          <w:highlight w:val="yellow"/>
        </w:rPr>
        <w:t>&gt;&gt;</w:t>
      </w:r>
    </w:p>
    <w:p w14:paraId="1A15254F" w14:textId="77777777" w:rsidR="008332F1" w:rsidRDefault="008332F1" w:rsidP="008332F1"/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8332F1" w:rsidRPr="00240FDD" w14:paraId="4B1F6B1A" w14:textId="77777777" w:rsidTr="00F83258">
        <w:tc>
          <w:tcPr>
            <w:tcW w:w="8926" w:type="dxa"/>
            <w:gridSpan w:val="2"/>
            <w:shd w:val="clear" w:color="auto" w:fill="A6A6A6" w:themeFill="background1" w:themeFillShade="A6"/>
          </w:tcPr>
          <w:p w14:paraId="384506B7" w14:textId="77777777" w:rsidR="008332F1" w:rsidRPr="00240FDD" w:rsidRDefault="008332F1" w:rsidP="00F83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Algemene projectgegevens</w:t>
            </w:r>
          </w:p>
        </w:tc>
      </w:tr>
      <w:tr w:rsidR="008332F1" w:rsidRPr="00240FDD" w14:paraId="02960844" w14:textId="77777777" w:rsidTr="00F83258">
        <w:tc>
          <w:tcPr>
            <w:tcW w:w="2405" w:type="dxa"/>
            <w:shd w:val="clear" w:color="auto" w:fill="EEECE1" w:themeFill="background2"/>
          </w:tcPr>
          <w:p w14:paraId="0F5CAF5F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Projectlocatie en raknummer</w:t>
            </w:r>
          </w:p>
        </w:tc>
        <w:tc>
          <w:tcPr>
            <w:tcW w:w="6521" w:type="dxa"/>
          </w:tcPr>
          <w:p w14:paraId="71C08AB4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22503227" w14:textId="77777777" w:rsidTr="00F83258">
        <w:tc>
          <w:tcPr>
            <w:tcW w:w="2405" w:type="dxa"/>
            <w:shd w:val="clear" w:color="auto" w:fill="EEECE1" w:themeFill="background2"/>
          </w:tcPr>
          <w:p w14:paraId="50C7C955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Aard werkzaamheden</w:t>
            </w:r>
          </w:p>
        </w:tc>
        <w:tc>
          <w:tcPr>
            <w:tcW w:w="6521" w:type="dxa"/>
          </w:tcPr>
          <w:p w14:paraId="1B83974D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0AE00366" w14:textId="77777777" w:rsidTr="00F83258">
        <w:tc>
          <w:tcPr>
            <w:tcW w:w="2405" w:type="dxa"/>
            <w:shd w:val="clear" w:color="auto" w:fill="EEECE1" w:themeFill="background2"/>
          </w:tcPr>
          <w:p w14:paraId="79A0B916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Startdatum</w:t>
            </w:r>
          </w:p>
        </w:tc>
        <w:tc>
          <w:tcPr>
            <w:tcW w:w="6521" w:type="dxa"/>
          </w:tcPr>
          <w:p w14:paraId="25E986AB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5A0F5074" w14:textId="77777777" w:rsidTr="00F83258">
        <w:tc>
          <w:tcPr>
            <w:tcW w:w="2405" w:type="dxa"/>
            <w:shd w:val="clear" w:color="auto" w:fill="EEECE1" w:themeFill="background2"/>
          </w:tcPr>
          <w:p w14:paraId="4EEF1926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(beoogde) </w:t>
            </w:r>
            <w:r w:rsidRPr="00240FDD">
              <w:rPr>
                <w:sz w:val="20"/>
                <w:szCs w:val="20"/>
              </w:rPr>
              <w:t>Opleverdatum</w:t>
            </w:r>
          </w:p>
        </w:tc>
        <w:tc>
          <w:tcPr>
            <w:tcW w:w="6521" w:type="dxa"/>
          </w:tcPr>
          <w:p w14:paraId="45A4B061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076E83E6" w14:textId="77777777" w:rsidTr="00F83258">
        <w:tc>
          <w:tcPr>
            <w:tcW w:w="2405" w:type="dxa"/>
            <w:shd w:val="clear" w:color="auto" w:fill="EEECE1" w:themeFill="background2"/>
          </w:tcPr>
          <w:p w14:paraId="188E5C77" w14:textId="77777777" w:rsidR="008332F1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b/>
                <w:sz w:val="20"/>
                <w:szCs w:val="20"/>
              </w:rPr>
              <w:t>Weeknummer, datum</w:t>
            </w:r>
          </w:p>
        </w:tc>
        <w:tc>
          <w:tcPr>
            <w:tcW w:w="6521" w:type="dxa"/>
          </w:tcPr>
          <w:p w14:paraId="287E1168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C50DCD">
              <w:rPr>
                <w:b/>
                <w:sz w:val="20"/>
                <w:szCs w:val="20"/>
                <w:highlight w:val="yellow"/>
              </w:rPr>
              <w:t>Week 3 (17-24 januari 2022)</w:t>
            </w:r>
          </w:p>
        </w:tc>
      </w:tr>
      <w:tr w:rsidR="008332F1" w:rsidRPr="00240FDD" w14:paraId="242B68CC" w14:textId="77777777" w:rsidTr="00F83258">
        <w:tc>
          <w:tcPr>
            <w:tcW w:w="8926" w:type="dxa"/>
            <w:gridSpan w:val="2"/>
            <w:shd w:val="clear" w:color="auto" w:fill="A6A6A6" w:themeFill="background1" w:themeFillShade="A6"/>
          </w:tcPr>
          <w:p w14:paraId="35C6BC1D" w14:textId="77777777" w:rsidR="008332F1" w:rsidRPr="00240FDD" w:rsidRDefault="008332F1" w:rsidP="00F832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Contactgegevens</w:t>
            </w:r>
          </w:p>
        </w:tc>
      </w:tr>
      <w:tr w:rsidR="008332F1" w:rsidRPr="00240FDD" w14:paraId="79077913" w14:textId="77777777" w:rsidTr="00F83258">
        <w:tc>
          <w:tcPr>
            <w:tcW w:w="2405" w:type="dxa"/>
            <w:shd w:val="clear" w:color="auto" w:fill="EEECE1" w:themeFill="background2"/>
          </w:tcPr>
          <w:p w14:paraId="30601FCB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Opdrachtgever</w:t>
            </w:r>
          </w:p>
        </w:tc>
        <w:tc>
          <w:tcPr>
            <w:tcW w:w="6521" w:type="dxa"/>
          </w:tcPr>
          <w:p w14:paraId="72B085BC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3B4B1302" w14:textId="77777777" w:rsidTr="00F83258">
        <w:tc>
          <w:tcPr>
            <w:tcW w:w="2405" w:type="dxa"/>
            <w:shd w:val="clear" w:color="auto" w:fill="EEECE1" w:themeFill="background2"/>
          </w:tcPr>
          <w:p w14:paraId="2EBCD0CE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240FDD">
              <w:rPr>
                <w:sz w:val="20"/>
                <w:szCs w:val="20"/>
              </w:rPr>
              <w:t>rojectleider</w:t>
            </w:r>
          </w:p>
        </w:tc>
        <w:tc>
          <w:tcPr>
            <w:tcW w:w="6521" w:type="dxa"/>
          </w:tcPr>
          <w:p w14:paraId="1CA32EE7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6FDED800" w14:textId="77777777" w:rsidTr="00F83258">
        <w:tc>
          <w:tcPr>
            <w:tcW w:w="2405" w:type="dxa"/>
            <w:shd w:val="clear" w:color="auto" w:fill="EEECE1" w:themeFill="background2"/>
          </w:tcPr>
          <w:p w14:paraId="4A250B51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Directievoerder </w:t>
            </w:r>
          </w:p>
        </w:tc>
        <w:tc>
          <w:tcPr>
            <w:tcW w:w="6521" w:type="dxa"/>
          </w:tcPr>
          <w:p w14:paraId="0A30093B" w14:textId="77777777" w:rsidR="008332F1" w:rsidRPr="00C50DCD" w:rsidRDefault="008332F1" w:rsidP="00F83258">
            <w:pPr>
              <w:rPr>
                <w:sz w:val="20"/>
                <w:szCs w:val="20"/>
                <w:highlight w:val="yellow"/>
              </w:rPr>
            </w:pPr>
          </w:p>
        </w:tc>
      </w:tr>
      <w:tr w:rsidR="008332F1" w:rsidRPr="00240FDD" w14:paraId="4537E8CB" w14:textId="77777777" w:rsidTr="00F83258">
        <w:tc>
          <w:tcPr>
            <w:tcW w:w="2405" w:type="dxa"/>
            <w:shd w:val="clear" w:color="auto" w:fill="EEECE1" w:themeFill="background2"/>
          </w:tcPr>
          <w:p w14:paraId="53116159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Toezichthouder</w:t>
            </w:r>
          </w:p>
        </w:tc>
        <w:tc>
          <w:tcPr>
            <w:tcW w:w="6521" w:type="dxa"/>
          </w:tcPr>
          <w:p w14:paraId="5CD07C28" w14:textId="77777777" w:rsidR="008332F1" w:rsidRPr="00C50DCD" w:rsidRDefault="008332F1" w:rsidP="00F83258">
            <w:pPr>
              <w:rPr>
                <w:sz w:val="20"/>
                <w:szCs w:val="20"/>
                <w:highlight w:val="yellow"/>
              </w:rPr>
            </w:pPr>
          </w:p>
        </w:tc>
      </w:tr>
      <w:tr w:rsidR="008332F1" w:rsidRPr="00240FDD" w14:paraId="4B92656B" w14:textId="77777777" w:rsidTr="00F83258">
        <w:tc>
          <w:tcPr>
            <w:tcW w:w="2405" w:type="dxa"/>
            <w:shd w:val="clear" w:color="auto" w:fill="EEECE1" w:themeFill="background2"/>
          </w:tcPr>
          <w:p w14:paraId="0CEA7A8F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Aannemer/ uitvoerders</w:t>
            </w:r>
          </w:p>
        </w:tc>
        <w:tc>
          <w:tcPr>
            <w:tcW w:w="6521" w:type="dxa"/>
          </w:tcPr>
          <w:p w14:paraId="1A6C6604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</w:tbl>
    <w:p w14:paraId="4A499C07" w14:textId="77777777" w:rsidR="008332F1" w:rsidRDefault="008332F1" w:rsidP="008332F1">
      <w:pPr>
        <w:rPr>
          <w:sz w:val="20"/>
          <w:szCs w:val="20"/>
        </w:rPr>
      </w:pPr>
    </w:p>
    <w:p w14:paraId="04F39070" w14:textId="77777777" w:rsidR="008332F1" w:rsidRPr="00240FDD" w:rsidRDefault="008332F1" w:rsidP="008332F1">
      <w:pPr>
        <w:rPr>
          <w:sz w:val="20"/>
          <w:szCs w:val="20"/>
        </w:rPr>
      </w:pP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8332F1" w:rsidRPr="00240FDD" w14:paraId="2251823F" w14:textId="77777777" w:rsidTr="00F83258">
        <w:tc>
          <w:tcPr>
            <w:tcW w:w="2405" w:type="dxa"/>
            <w:shd w:val="clear" w:color="auto" w:fill="EEECE1" w:themeFill="background2"/>
          </w:tcPr>
          <w:p w14:paraId="0EF8CEA4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6521" w:type="dxa"/>
          </w:tcPr>
          <w:p w14:paraId="7A1C14A9" w14:textId="77777777" w:rsidR="008332F1" w:rsidRPr="00754192" w:rsidRDefault="008332F1" w:rsidP="00F83258">
            <w:pPr>
              <w:rPr>
                <w:sz w:val="20"/>
                <w:szCs w:val="20"/>
              </w:rPr>
            </w:pPr>
            <w:r w:rsidRPr="00754192">
              <w:rPr>
                <w:b/>
                <w:highlight w:val="yellow"/>
              </w:rPr>
              <w:t>Maandag 17 januari</w:t>
            </w:r>
          </w:p>
        </w:tc>
      </w:tr>
      <w:tr w:rsidR="008332F1" w:rsidRPr="00240FDD" w14:paraId="0FE74396" w14:textId="77777777" w:rsidTr="00F83258">
        <w:tc>
          <w:tcPr>
            <w:tcW w:w="2405" w:type="dxa"/>
            <w:shd w:val="clear" w:color="auto" w:fill="EEECE1" w:themeFill="background2"/>
          </w:tcPr>
          <w:p w14:paraId="2BFE5F43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Weersomstandigheden</w:t>
            </w:r>
          </w:p>
        </w:tc>
        <w:tc>
          <w:tcPr>
            <w:tcW w:w="6521" w:type="dxa"/>
          </w:tcPr>
          <w:p w14:paraId="589965E7" w14:textId="77777777" w:rsidR="008332F1" w:rsidRPr="00754192" w:rsidRDefault="008332F1" w:rsidP="00F83258">
            <w:pPr>
              <w:rPr>
                <w:sz w:val="20"/>
                <w:szCs w:val="20"/>
              </w:rPr>
            </w:pPr>
            <w:r w:rsidRPr="00754192">
              <w:rPr>
                <w:sz w:val="20"/>
                <w:szCs w:val="20"/>
                <w:highlight w:val="yellow"/>
              </w:rPr>
              <w:t>12 ºC, zonnig droog weer</w:t>
            </w:r>
          </w:p>
        </w:tc>
      </w:tr>
      <w:tr w:rsidR="008332F1" w:rsidRPr="00240FDD" w14:paraId="0A26BFFC" w14:textId="77777777" w:rsidTr="00F83258">
        <w:tc>
          <w:tcPr>
            <w:tcW w:w="2405" w:type="dxa"/>
            <w:shd w:val="clear" w:color="auto" w:fill="EEECE1" w:themeFill="background2"/>
          </w:tcPr>
          <w:p w14:paraId="36187DDA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Aanwezige toezichthouder</w:t>
            </w:r>
          </w:p>
        </w:tc>
        <w:tc>
          <w:tcPr>
            <w:tcW w:w="6521" w:type="dxa"/>
          </w:tcPr>
          <w:p w14:paraId="64A0DC0D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6E525A7C" w14:textId="77777777" w:rsidTr="00F83258">
        <w:tc>
          <w:tcPr>
            <w:tcW w:w="2405" w:type="dxa"/>
            <w:shd w:val="clear" w:color="auto" w:fill="EEECE1" w:themeFill="background2"/>
          </w:tcPr>
          <w:p w14:paraId="0B9FD12F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Aanwezige betrokkenen</w:t>
            </w:r>
          </w:p>
        </w:tc>
        <w:tc>
          <w:tcPr>
            <w:tcW w:w="6521" w:type="dxa"/>
          </w:tcPr>
          <w:p w14:paraId="0D28B91E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5B6C1D57" w14:textId="77777777" w:rsidTr="00F83258">
        <w:tc>
          <w:tcPr>
            <w:tcW w:w="2405" w:type="dxa"/>
            <w:shd w:val="clear" w:color="auto" w:fill="EEECE1" w:themeFill="background2"/>
          </w:tcPr>
          <w:p w14:paraId="686635CA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Aanwezig materieel</w:t>
            </w:r>
          </w:p>
        </w:tc>
        <w:tc>
          <w:tcPr>
            <w:tcW w:w="6521" w:type="dxa"/>
          </w:tcPr>
          <w:p w14:paraId="342A7235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760DB4CA" w14:textId="77777777" w:rsidTr="00F83258">
        <w:tc>
          <w:tcPr>
            <w:tcW w:w="2405" w:type="dxa"/>
            <w:shd w:val="clear" w:color="auto" w:fill="EEECE1" w:themeFill="background2"/>
          </w:tcPr>
          <w:p w14:paraId="5DAE7463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 en afvoer materialen</w:t>
            </w:r>
          </w:p>
        </w:tc>
        <w:tc>
          <w:tcPr>
            <w:tcW w:w="6521" w:type="dxa"/>
          </w:tcPr>
          <w:p w14:paraId="08B3D562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5153865E" w14:textId="77777777" w:rsidTr="00F83258">
        <w:tc>
          <w:tcPr>
            <w:tcW w:w="2405" w:type="dxa"/>
            <w:shd w:val="clear" w:color="auto" w:fill="EEECE1" w:themeFill="background2"/>
          </w:tcPr>
          <w:p w14:paraId="06DD9F53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Verkeersvoorzieningen</w:t>
            </w:r>
          </w:p>
        </w:tc>
        <w:tc>
          <w:tcPr>
            <w:tcW w:w="6521" w:type="dxa"/>
          </w:tcPr>
          <w:p w14:paraId="7F35E307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0624D136" w14:textId="77777777" w:rsidTr="00F83258">
        <w:tc>
          <w:tcPr>
            <w:tcW w:w="2405" w:type="dxa"/>
            <w:shd w:val="clear" w:color="auto" w:fill="EEECE1" w:themeFill="background2"/>
          </w:tcPr>
          <w:p w14:paraId="0C56A3AF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Planning (week)</w:t>
            </w:r>
          </w:p>
        </w:tc>
        <w:tc>
          <w:tcPr>
            <w:tcW w:w="6521" w:type="dxa"/>
          </w:tcPr>
          <w:p w14:paraId="72D23AC0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33DAE976" w14:textId="77777777" w:rsidTr="00F83258">
        <w:tc>
          <w:tcPr>
            <w:tcW w:w="2405" w:type="dxa"/>
            <w:shd w:val="clear" w:color="auto" w:fill="EEECE1" w:themeFill="background2"/>
          </w:tcPr>
          <w:p w14:paraId="4D7AC907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t>Bijzonderheden/ werkzaamheden</w:t>
            </w:r>
          </w:p>
        </w:tc>
        <w:tc>
          <w:tcPr>
            <w:tcW w:w="6521" w:type="dxa"/>
          </w:tcPr>
          <w:p w14:paraId="7A7EE529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712A4B01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7E8C61F7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6A9743A1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480A5DEA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50C1BF76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4071AA45" w14:textId="77777777" w:rsidTr="00F83258">
        <w:tc>
          <w:tcPr>
            <w:tcW w:w="2405" w:type="dxa"/>
            <w:shd w:val="clear" w:color="auto" w:fill="EEECE1" w:themeFill="background2"/>
          </w:tcPr>
          <w:p w14:paraId="703B144E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t>Aandachtspunten en afspraken</w:t>
            </w:r>
          </w:p>
        </w:tc>
        <w:tc>
          <w:tcPr>
            <w:tcW w:w="6521" w:type="dxa"/>
          </w:tcPr>
          <w:p w14:paraId="2586D645" w14:textId="77777777" w:rsidR="008332F1" w:rsidRDefault="008332F1" w:rsidP="008332F1">
            <w:pPr>
              <w:pStyle w:val="Lijstalinea"/>
              <w:numPr>
                <w:ilvl w:val="0"/>
                <w:numId w:val="27"/>
              </w:numPr>
            </w:pPr>
            <w:r>
              <w:t>&lt;&lt;afspraak&gt;&gt;</w:t>
            </w:r>
          </w:p>
          <w:p w14:paraId="40D6D821" w14:textId="77777777" w:rsidR="008332F1" w:rsidRDefault="008332F1" w:rsidP="008332F1">
            <w:pPr>
              <w:pStyle w:val="Lijstalinea"/>
              <w:numPr>
                <w:ilvl w:val="0"/>
                <w:numId w:val="27"/>
              </w:numPr>
            </w:pPr>
            <w:r>
              <w:t>&lt;&lt;afspraak&gt;&gt;</w:t>
            </w:r>
          </w:p>
          <w:p w14:paraId="0D2E3346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t xml:space="preserve">         &lt;&lt;aandachtspunten&gt;&gt;</w:t>
            </w:r>
          </w:p>
        </w:tc>
      </w:tr>
      <w:tr w:rsidR="008332F1" w:rsidRPr="00240FDD" w14:paraId="0C0A0E3B" w14:textId="77777777" w:rsidTr="00F83258">
        <w:tc>
          <w:tcPr>
            <w:tcW w:w="2405" w:type="dxa"/>
            <w:shd w:val="clear" w:color="auto" w:fill="EEECE1" w:themeFill="background2"/>
          </w:tcPr>
          <w:p w14:paraId="639DE87D" w14:textId="77777777" w:rsidR="008332F1" w:rsidRDefault="008332F1" w:rsidP="00F83258">
            <w:r>
              <w:t>Fotonummers</w:t>
            </w:r>
          </w:p>
        </w:tc>
        <w:tc>
          <w:tcPr>
            <w:tcW w:w="6521" w:type="dxa"/>
          </w:tcPr>
          <w:p w14:paraId="3BECF1EE" w14:textId="77777777" w:rsidR="008332F1" w:rsidRDefault="008332F1" w:rsidP="00F83258"/>
        </w:tc>
      </w:tr>
    </w:tbl>
    <w:p w14:paraId="78D0ADF2" w14:textId="77777777" w:rsidR="008332F1" w:rsidRDefault="008332F1" w:rsidP="008332F1">
      <w:r>
        <w:tab/>
      </w: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8332F1" w:rsidRPr="00240FDD" w14:paraId="79DFEB81" w14:textId="77777777" w:rsidTr="00F83258">
        <w:tc>
          <w:tcPr>
            <w:tcW w:w="2405" w:type="dxa"/>
            <w:shd w:val="clear" w:color="auto" w:fill="EEECE1" w:themeFill="background2"/>
          </w:tcPr>
          <w:p w14:paraId="78AE05CF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6521" w:type="dxa"/>
          </w:tcPr>
          <w:p w14:paraId="4721E1CA" w14:textId="77777777" w:rsidR="008332F1" w:rsidRPr="00754192" w:rsidRDefault="008332F1" w:rsidP="00F83258">
            <w:pPr>
              <w:rPr>
                <w:sz w:val="20"/>
                <w:szCs w:val="20"/>
              </w:rPr>
            </w:pPr>
            <w:r w:rsidRPr="00754192">
              <w:rPr>
                <w:b/>
                <w:highlight w:val="yellow"/>
              </w:rPr>
              <w:t>Dinsdag 18 januari</w:t>
            </w:r>
          </w:p>
        </w:tc>
      </w:tr>
      <w:tr w:rsidR="008332F1" w:rsidRPr="00240FDD" w14:paraId="6B69B9D1" w14:textId="77777777" w:rsidTr="00F83258">
        <w:tc>
          <w:tcPr>
            <w:tcW w:w="2405" w:type="dxa"/>
            <w:shd w:val="clear" w:color="auto" w:fill="EEECE1" w:themeFill="background2"/>
          </w:tcPr>
          <w:p w14:paraId="1E5AAE00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Weersomstandigheden</w:t>
            </w:r>
          </w:p>
        </w:tc>
        <w:tc>
          <w:tcPr>
            <w:tcW w:w="6521" w:type="dxa"/>
          </w:tcPr>
          <w:p w14:paraId="17D1EC7A" w14:textId="77777777" w:rsidR="008332F1" w:rsidRPr="00754192" w:rsidRDefault="008332F1" w:rsidP="00F83258">
            <w:pPr>
              <w:rPr>
                <w:b/>
                <w:highlight w:val="yellow"/>
                <w:u w:val="single"/>
              </w:rPr>
            </w:pPr>
            <w:r w:rsidRPr="00754192">
              <w:rPr>
                <w:sz w:val="20"/>
                <w:szCs w:val="20"/>
                <w:highlight w:val="yellow"/>
              </w:rPr>
              <w:t>12 ºC, zonnig droog weer</w:t>
            </w:r>
          </w:p>
        </w:tc>
      </w:tr>
      <w:tr w:rsidR="008332F1" w:rsidRPr="00240FDD" w14:paraId="6D0887ED" w14:textId="77777777" w:rsidTr="00F83258">
        <w:tc>
          <w:tcPr>
            <w:tcW w:w="2405" w:type="dxa"/>
            <w:shd w:val="clear" w:color="auto" w:fill="EEECE1" w:themeFill="background2"/>
          </w:tcPr>
          <w:p w14:paraId="520A7B4A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Aanwezige betrokkenen</w:t>
            </w:r>
          </w:p>
        </w:tc>
        <w:tc>
          <w:tcPr>
            <w:tcW w:w="6521" w:type="dxa"/>
          </w:tcPr>
          <w:p w14:paraId="7728A32A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1D4BB6A8" w14:textId="77777777" w:rsidTr="00F83258">
        <w:tc>
          <w:tcPr>
            <w:tcW w:w="2405" w:type="dxa"/>
            <w:shd w:val="clear" w:color="auto" w:fill="EEECE1" w:themeFill="background2"/>
          </w:tcPr>
          <w:p w14:paraId="7B539118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Aanwezig materieel</w:t>
            </w:r>
          </w:p>
        </w:tc>
        <w:tc>
          <w:tcPr>
            <w:tcW w:w="6521" w:type="dxa"/>
          </w:tcPr>
          <w:p w14:paraId="4FF24B9D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2DCD98B1" w14:textId="77777777" w:rsidTr="00F83258">
        <w:tc>
          <w:tcPr>
            <w:tcW w:w="2405" w:type="dxa"/>
            <w:shd w:val="clear" w:color="auto" w:fill="EEECE1" w:themeFill="background2"/>
          </w:tcPr>
          <w:p w14:paraId="7CAAFEBA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 en afvoer materialen</w:t>
            </w:r>
          </w:p>
        </w:tc>
        <w:tc>
          <w:tcPr>
            <w:tcW w:w="6521" w:type="dxa"/>
          </w:tcPr>
          <w:p w14:paraId="46FB3283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356C2447" w14:textId="77777777" w:rsidTr="00F83258">
        <w:tc>
          <w:tcPr>
            <w:tcW w:w="2405" w:type="dxa"/>
            <w:shd w:val="clear" w:color="auto" w:fill="EEECE1" w:themeFill="background2"/>
          </w:tcPr>
          <w:p w14:paraId="4367949E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Verkeersvoorzieningen</w:t>
            </w:r>
          </w:p>
        </w:tc>
        <w:tc>
          <w:tcPr>
            <w:tcW w:w="6521" w:type="dxa"/>
          </w:tcPr>
          <w:p w14:paraId="77BD54D3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763CC982" w14:textId="77777777" w:rsidTr="00F83258">
        <w:tc>
          <w:tcPr>
            <w:tcW w:w="2405" w:type="dxa"/>
            <w:shd w:val="clear" w:color="auto" w:fill="EEECE1" w:themeFill="background2"/>
          </w:tcPr>
          <w:p w14:paraId="10B89AED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Planning (week)</w:t>
            </w:r>
          </w:p>
        </w:tc>
        <w:tc>
          <w:tcPr>
            <w:tcW w:w="6521" w:type="dxa"/>
          </w:tcPr>
          <w:p w14:paraId="151C357D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3AE497C8" w14:textId="77777777" w:rsidTr="00F83258">
        <w:tc>
          <w:tcPr>
            <w:tcW w:w="2405" w:type="dxa"/>
            <w:shd w:val="clear" w:color="auto" w:fill="EEECE1" w:themeFill="background2"/>
          </w:tcPr>
          <w:p w14:paraId="150B7CE9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t>Bijzonderheden/ werkzaamheden</w:t>
            </w:r>
          </w:p>
        </w:tc>
        <w:tc>
          <w:tcPr>
            <w:tcW w:w="6521" w:type="dxa"/>
          </w:tcPr>
          <w:p w14:paraId="74C3B3B5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12D22862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2363F45F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4CA29FE7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15DD2E06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613B4C22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73185227" w14:textId="77777777" w:rsidTr="00F83258">
        <w:tc>
          <w:tcPr>
            <w:tcW w:w="2405" w:type="dxa"/>
            <w:shd w:val="clear" w:color="auto" w:fill="EEECE1" w:themeFill="background2"/>
          </w:tcPr>
          <w:p w14:paraId="6E9FAEEB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t>Aandachtspunten en afspraken</w:t>
            </w:r>
          </w:p>
        </w:tc>
        <w:tc>
          <w:tcPr>
            <w:tcW w:w="6521" w:type="dxa"/>
          </w:tcPr>
          <w:p w14:paraId="7F065059" w14:textId="77777777" w:rsidR="008332F1" w:rsidRDefault="008332F1" w:rsidP="008332F1">
            <w:pPr>
              <w:pStyle w:val="Lijstalinea"/>
              <w:numPr>
                <w:ilvl w:val="0"/>
                <w:numId w:val="28"/>
              </w:numPr>
            </w:pPr>
            <w:r>
              <w:t>&lt;&lt;afspraak&gt;&gt;</w:t>
            </w:r>
          </w:p>
          <w:p w14:paraId="30456496" w14:textId="77777777" w:rsidR="008332F1" w:rsidRDefault="008332F1" w:rsidP="008332F1">
            <w:pPr>
              <w:pStyle w:val="Lijstalinea"/>
              <w:numPr>
                <w:ilvl w:val="0"/>
                <w:numId w:val="28"/>
              </w:numPr>
            </w:pPr>
            <w:r>
              <w:t>&lt;&lt;afspraak&gt;&gt;</w:t>
            </w:r>
          </w:p>
          <w:p w14:paraId="7130AAE0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lastRenderedPageBreak/>
              <w:t xml:space="preserve">         &lt;&lt;aandachtspunten&gt;&gt;</w:t>
            </w:r>
          </w:p>
        </w:tc>
      </w:tr>
      <w:tr w:rsidR="008332F1" w:rsidRPr="00240FDD" w14:paraId="2B476983" w14:textId="77777777" w:rsidTr="00F83258">
        <w:tc>
          <w:tcPr>
            <w:tcW w:w="2405" w:type="dxa"/>
            <w:shd w:val="clear" w:color="auto" w:fill="EEECE1" w:themeFill="background2"/>
          </w:tcPr>
          <w:p w14:paraId="071488E6" w14:textId="77777777" w:rsidR="008332F1" w:rsidRDefault="008332F1" w:rsidP="00F83258">
            <w:r>
              <w:lastRenderedPageBreak/>
              <w:t>Fotonummers</w:t>
            </w:r>
          </w:p>
        </w:tc>
        <w:tc>
          <w:tcPr>
            <w:tcW w:w="6521" w:type="dxa"/>
          </w:tcPr>
          <w:p w14:paraId="39D4943B" w14:textId="77777777" w:rsidR="008332F1" w:rsidRDefault="008332F1" w:rsidP="00F83258"/>
        </w:tc>
      </w:tr>
    </w:tbl>
    <w:p w14:paraId="6DA78467" w14:textId="77777777" w:rsidR="008332F1" w:rsidRDefault="008332F1" w:rsidP="008332F1"/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8332F1" w:rsidRPr="00240FDD" w14:paraId="00F621EB" w14:textId="77777777" w:rsidTr="00F83258">
        <w:tc>
          <w:tcPr>
            <w:tcW w:w="2405" w:type="dxa"/>
            <w:shd w:val="clear" w:color="auto" w:fill="EEECE1" w:themeFill="background2"/>
          </w:tcPr>
          <w:p w14:paraId="4E8F5E00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6521" w:type="dxa"/>
          </w:tcPr>
          <w:p w14:paraId="6D160621" w14:textId="77777777" w:rsidR="008332F1" w:rsidRPr="00754192" w:rsidRDefault="008332F1" w:rsidP="00F83258">
            <w:pPr>
              <w:rPr>
                <w:sz w:val="20"/>
                <w:szCs w:val="20"/>
              </w:rPr>
            </w:pPr>
            <w:r w:rsidRPr="00754192">
              <w:rPr>
                <w:b/>
                <w:highlight w:val="yellow"/>
              </w:rPr>
              <w:t>Woensdag 19 januari</w:t>
            </w:r>
          </w:p>
        </w:tc>
      </w:tr>
      <w:tr w:rsidR="008332F1" w:rsidRPr="00240FDD" w14:paraId="20ED388B" w14:textId="77777777" w:rsidTr="00F83258">
        <w:tc>
          <w:tcPr>
            <w:tcW w:w="2405" w:type="dxa"/>
            <w:shd w:val="clear" w:color="auto" w:fill="EEECE1" w:themeFill="background2"/>
          </w:tcPr>
          <w:p w14:paraId="7D7FE6A5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Weersomstandigheden</w:t>
            </w:r>
          </w:p>
        </w:tc>
        <w:tc>
          <w:tcPr>
            <w:tcW w:w="6521" w:type="dxa"/>
          </w:tcPr>
          <w:p w14:paraId="2EC04393" w14:textId="77777777" w:rsidR="008332F1" w:rsidRPr="00754192" w:rsidRDefault="008332F1" w:rsidP="00F83258">
            <w:pPr>
              <w:rPr>
                <w:b/>
                <w:highlight w:val="yellow"/>
                <w:u w:val="single"/>
              </w:rPr>
            </w:pPr>
            <w:r w:rsidRPr="00754192">
              <w:rPr>
                <w:sz w:val="20"/>
                <w:szCs w:val="20"/>
                <w:highlight w:val="yellow"/>
              </w:rPr>
              <w:t>12 ºC, zonnig droog weer</w:t>
            </w:r>
          </w:p>
        </w:tc>
      </w:tr>
      <w:tr w:rsidR="008332F1" w:rsidRPr="00240FDD" w14:paraId="1F0B05A0" w14:textId="77777777" w:rsidTr="00F83258">
        <w:tc>
          <w:tcPr>
            <w:tcW w:w="2405" w:type="dxa"/>
            <w:shd w:val="clear" w:color="auto" w:fill="EEECE1" w:themeFill="background2"/>
          </w:tcPr>
          <w:p w14:paraId="479EF3AE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 w:rsidRPr="00240FDD">
              <w:rPr>
                <w:sz w:val="20"/>
                <w:szCs w:val="20"/>
              </w:rPr>
              <w:t>Aanwezige betrokkenen</w:t>
            </w:r>
          </w:p>
        </w:tc>
        <w:tc>
          <w:tcPr>
            <w:tcW w:w="6521" w:type="dxa"/>
          </w:tcPr>
          <w:p w14:paraId="37F7231E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2D38E6EB" w14:textId="77777777" w:rsidTr="00F83258">
        <w:tc>
          <w:tcPr>
            <w:tcW w:w="2405" w:type="dxa"/>
            <w:shd w:val="clear" w:color="auto" w:fill="EEECE1" w:themeFill="background2"/>
          </w:tcPr>
          <w:p w14:paraId="04E388CB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Aanwezig materieel</w:t>
            </w:r>
          </w:p>
        </w:tc>
        <w:tc>
          <w:tcPr>
            <w:tcW w:w="6521" w:type="dxa"/>
          </w:tcPr>
          <w:p w14:paraId="28039A08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11F0CCEE" w14:textId="77777777" w:rsidTr="00F83258">
        <w:tc>
          <w:tcPr>
            <w:tcW w:w="2405" w:type="dxa"/>
            <w:shd w:val="clear" w:color="auto" w:fill="EEECE1" w:themeFill="background2"/>
          </w:tcPr>
          <w:p w14:paraId="7AFFA02E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 en afvoer materialen</w:t>
            </w:r>
          </w:p>
        </w:tc>
        <w:tc>
          <w:tcPr>
            <w:tcW w:w="6521" w:type="dxa"/>
          </w:tcPr>
          <w:p w14:paraId="3BB10A9C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121FB7FD" w14:textId="77777777" w:rsidTr="00F83258">
        <w:tc>
          <w:tcPr>
            <w:tcW w:w="2405" w:type="dxa"/>
            <w:shd w:val="clear" w:color="auto" w:fill="EEECE1" w:themeFill="background2"/>
          </w:tcPr>
          <w:p w14:paraId="5DF27A29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Verkeersvoorzieningen</w:t>
            </w:r>
          </w:p>
        </w:tc>
        <w:tc>
          <w:tcPr>
            <w:tcW w:w="6521" w:type="dxa"/>
          </w:tcPr>
          <w:p w14:paraId="3A455D79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12B5E0EA" w14:textId="77777777" w:rsidTr="00F83258">
        <w:tc>
          <w:tcPr>
            <w:tcW w:w="2405" w:type="dxa"/>
            <w:shd w:val="clear" w:color="auto" w:fill="EEECE1" w:themeFill="background2"/>
          </w:tcPr>
          <w:p w14:paraId="65E20DE5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Planning (week)</w:t>
            </w:r>
          </w:p>
        </w:tc>
        <w:tc>
          <w:tcPr>
            <w:tcW w:w="6521" w:type="dxa"/>
          </w:tcPr>
          <w:p w14:paraId="2C3BF1BE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133B7775" w14:textId="77777777" w:rsidTr="00F83258">
        <w:tc>
          <w:tcPr>
            <w:tcW w:w="2405" w:type="dxa"/>
            <w:shd w:val="clear" w:color="auto" w:fill="EEECE1" w:themeFill="background2"/>
          </w:tcPr>
          <w:p w14:paraId="66823125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t>Bijzonderheden/ werkzaamheden</w:t>
            </w:r>
          </w:p>
        </w:tc>
        <w:tc>
          <w:tcPr>
            <w:tcW w:w="6521" w:type="dxa"/>
          </w:tcPr>
          <w:p w14:paraId="2BA444DD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57F2A5C1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12CDC44B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7AF0294A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6A6CF6FD" w14:textId="77777777" w:rsidR="008332F1" w:rsidRDefault="008332F1" w:rsidP="00F83258">
            <w:pPr>
              <w:rPr>
                <w:sz w:val="20"/>
                <w:szCs w:val="20"/>
              </w:rPr>
            </w:pPr>
          </w:p>
          <w:p w14:paraId="714C3288" w14:textId="77777777" w:rsidR="008332F1" w:rsidRPr="00240FDD" w:rsidRDefault="008332F1" w:rsidP="00F83258">
            <w:pPr>
              <w:rPr>
                <w:sz w:val="20"/>
                <w:szCs w:val="20"/>
              </w:rPr>
            </w:pPr>
          </w:p>
        </w:tc>
      </w:tr>
      <w:tr w:rsidR="008332F1" w:rsidRPr="00240FDD" w14:paraId="3C64F91E" w14:textId="77777777" w:rsidTr="00F83258">
        <w:tc>
          <w:tcPr>
            <w:tcW w:w="2405" w:type="dxa"/>
            <w:shd w:val="clear" w:color="auto" w:fill="EEECE1" w:themeFill="background2"/>
          </w:tcPr>
          <w:p w14:paraId="6B627448" w14:textId="77777777" w:rsidR="008332F1" w:rsidRDefault="008332F1" w:rsidP="00F83258">
            <w:pPr>
              <w:rPr>
                <w:sz w:val="20"/>
                <w:szCs w:val="20"/>
              </w:rPr>
            </w:pPr>
            <w:r>
              <w:t>Aandachtspunten en afspraken</w:t>
            </w:r>
          </w:p>
        </w:tc>
        <w:tc>
          <w:tcPr>
            <w:tcW w:w="6521" w:type="dxa"/>
          </w:tcPr>
          <w:p w14:paraId="3B13D183" w14:textId="77777777" w:rsidR="008332F1" w:rsidRDefault="008332F1" w:rsidP="008332F1">
            <w:pPr>
              <w:pStyle w:val="Lijstalinea"/>
              <w:numPr>
                <w:ilvl w:val="0"/>
                <w:numId w:val="29"/>
              </w:numPr>
            </w:pPr>
            <w:r>
              <w:t>&lt;&lt;afspraak&gt;&gt;</w:t>
            </w:r>
          </w:p>
          <w:p w14:paraId="0259630A" w14:textId="77777777" w:rsidR="008332F1" w:rsidRDefault="008332F1" w:rsidP="008332F1">
            <w:pPr>
              <w:pStyle w:val="Lijstalinea"/>
              <w:numPr>
                <w:ilvl w:val="0"/>
                <w:numId w:val="29"/>
              </w:numPr>
            </w:pPr>
            <w:r>
              <w:t>&lt;&lt;afspraak&gt;&gt;</w:t>
            </w:r>
          </w:p>
          <w:p w14:paraId="3A391EF2" w14:textId="77777777" w:rsidR="008332F1" w:rsidRPr="00240FDD" w:rsidRDefault="008332F1" w:rsidP="00F83258">
            <w:pPr>
              <w:rPr>
                <w:sz w:val="20"/>
                <w:szCs w:val="20"/>
              </w:rPr>
            </w:pPr>
            <w:r>
              <w:t xml:space="preserve">         &lt;&lt;aandachtspunten&gt;&gt;</w:t>
            </w:r>
          </w:p>
        </w:tc>
      </w:tr>
      <w:tr w:rsidR="008332F1" w:rsidRPr="00240FDD" w14:paraId="7D449602" w14:textId="77777777" w:rsidTr="00F83258">
        <w:tc>
          <w:tcPr>
            <w:tcW w:w="2405" w:type="dxa"/>
            <w:shd w:val="clear" w:color="auto" w:fill="EEECE1" w:themeFill="background2"/>
          </w:tcPr>
          <w:p w14:paraId="08B5BE28" w14:textId="77777777" w:rsidR="008332F1" w:rsidRDefault="008332F1" w:rsidP="00F83258">
            <w:r>
              <w:t>Fotonummers</w:t>
            </w:r>
          </w:p>
        </w:tc>
        <w:tc>
          <w:tcPr>
            <w:tcW w:w="6521" w:type="dxa"/>
          </w:tcPr>
          <w:p w14:paraId="3F4CB83B" w14:textId="77777777" w:rsidR="008332F1" w:rsidRDefault="008332F1" w:rsidP="00F83258"/>
        </w:tc>
      </w:tr>
    </w:tbl>
    <w:p w14:paraId="4B3BBE1E" w14:textId="77777777" w:rsidR="008332F1" w:rsidRDefault="008332F1" w:rsidP="008332F1">
      <w:r>
        <w:br/>
        <w:t xml:space="preserve">Dit verslag is opgemaakt d.d. </w:t>
      </w:r>
      <w:r w:rsidRPr="005B1673">
        <w:rPr>
          <w:highlight w:val="yellow"/>
        </w:rPr>
        <w:t>1 april 2022</w:t>
      </w:r>
      <w:r>
        <w:t xml:space="preserve"> door </w:t>
      </w:r>
      <w:r w:rsidRPr="00EF4B7E">
        <w:rPr>
          <w:highlight w:val="yellow"/>
        </w:rPr>
        <w:t>&lt;&lt;</w:t>
      </w:r>
      <w:r>
        <w:rPr>
          <w:highlight w:val="yellow"/>
        </w:rPr>
        <w:t>naam</w:t>
      </w:r>
      <w:r w:rsidRPr="00EF4B7E">
        <w:rPr>
          <w:highlight w:val="yellow"/>
        </w:rPr>
        <w:t>&gt;&gt;</w:t>
      </w:r>
      <w:r>
        <w:t xml:space="preserve">, &lt;&lt;functie&gt;&gt;, &lt;&lt;bedrijf&gt;&gt; te Amsterdam. </w:t>
      </w:r>
    </w:p>
    <w:p w14:paraId="4DF9543F" w14:textId="77777777" w:rsidR="008332F1" w:rsidRDefault="008332F1" w:rsidP="008332F1"/>
    <w:p w14:paraId="7121DC6F" w14:textId="77777777" w:rsidR="008332F1" w:rsidRDefault="008332F1" w:rsidP="008332F1">
      <w:pPr>
        <w:rPr>
          <w:b/>
        </w:rPr>
      </w:pPr>
    </w:p>
    <w:p w14:paraId="3B128F93" w14:textId="77777777" w:rsidR="008332F1" w:rsidRPr="00F8497A" w:rsidRDefault="008332F1" w:rsidP="008332F1">
      <w:pPr>
        <w:rPr>
          <w:b/>
        </w:rPr>
      </w:pPr>
      <w:r>
        <w:rPr>
          <w:b/>
        </w:rPr>
        <w:t>Bijlage foto’s met korte beschrijving</w:t>
      </w:r>
    </w:p>
    <w:p w14:paraId="521AE0FA" w14:textId="77777777" w:rsidR="008332F1" w:rsidRDefault="008332F1" w:rsidP="008332F1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332F1" w14:paraId="6E4B135B" w14:textId="77777777" w:rsidTr="00F83258">
        <w:tc>
          <w:tcPr>
            <w:tcW w:w="4247" w:type="dxa"/>
          </w:tcPr>
          <w:p w14:paraId="6C35CA35" w14:textId="77777777" w:rsidR="008332F1" w:rsidRDefault="008332F1" w:rsidP="00F83258">
            <w:r>
              <w:t>Foto inplakken</w:t>
            </w:r>
          </w:p>
        </w:tc>
        <w:tc>
          <w:tcPr>
            <w:tcW w:w="4247" w:type="dxa"/>
          </w:tcPr>
          <w:p w14:paraId="669B48F7" w14:textId="77777777" w:rsidR="008332F1" w:rsidRDefault="008332F1" w:rsidP="00F83258">
            <w:r>
              <w:t>Foto inplakken</w:t>
            </w:r>
          </w:p>
        </w:tc>
      </w:tr>
      <w:tr w:rsidR="008332F1" w14:paraId="6833CC80" w14:textId="77777777" w:rsidTr="00F83258">
        <w:tc>
          <w:tcPr>
            <w:tcW w:w="4247" w:type="dxa"/>
          </w:tcPr>
          <w:p w14:paraId="51326BEA" w14:textId="77777777" w:rsidR="008332F1" w:rsidRDefault="008332F1" w:rsidP="00F83258">
            <w:r>
              <w:t xml:space="preserve">Korte beschrijving van foto en </w:t>
            </w:r>
            <w:proofErr w:type="spellStart"/>
            <w:r>
              <w:t>evt</w:t>
            </w:r>
            <w:proofErr w:type="spellEnd"/>
            <w:r>
              <w:t xml:space="preserve"> nummer voor verwijzing in tekst</w:t>
            </w:r>
          </w:p>
        </w:tc>
        <w:tc>
          <w:tcPr>
            <w:tcW w:w="4247" w:type="dxa"/>
          </w:tcPr>
          <w:p w14:paraId="1662D28B" w14:textId="77777777" w:rsidR="008332F1" w:rsidRDefault="008332F1" w:rsidP="00F83258">
            <w:r>
              <w:t xml:space="preserve">Korte beschrijving van foto en </w:t>
            </w:r>
            <w:proofErr w:type="spellStart"/>
            <w:r>
              <w:t>evt</w:t>
            </w:r>
            <w:proofErr w:type="spellEnd"/>
            <w:r>
              <w:t xml:space="preserve"> nummer voor verwijzing in tekst</w:t>
            </w:r>
          </w:p>
        </w:tc>
      </w:tr>
      <w:tr w:rsidR="008332F1" w14:paraId="26B2FEAA" w14:textId="77777777" w:rsidTr="00F83258">
        <w:tc>
          <w:tcPr>
            <w:tcW w:w="4247" w:type="dxa"/>
          </w:tcPr>
          <w:p w14:paraId="26393892" w14:textId="77777777" w:rsidR="008332F1" w:rsidRDefault="008332F1" w:rsidP="00F83258">
            <w:r>
              <w:t>Foto inplakken</w:t>
            </w:r>
          </w:p>
        </w:tc>
        <w:tc>
          <w:tcPr>
            <w:tcW w:w="4247" w:type="dxa"/>
          </w:tcPr>
          <w:p w14:paraId="7C3C0C5B" w14:textId="77777777" w:rsidR="008332F1" w:rsidRDefault="008332F1" w:rsidP="00F83258">
            <w:r>
              <w:t>Foto inplakken</w:t>
            </w:r>
          </w:p>
        </w:tc>
      </w:tr>
      <w:tr w:rsidR="008332F1" w14:paraId="4B35782D" w14:textId="77777777" w:rsidTr="00F83258">
        <w:tc>
          <w:tcPr>
            <w:tcW w:w="4247" w:type="dxa"/>
          </w:tcPr>
          <w:p w14:paraId="3BE0801F" w14:textId="77777777" w:rsidR="008332F1" w:rsidRDefault="008332F1" w:rsidP="00F83258">
            <w:r>
              <w:t xml:space="preserve">Korte beschrijving van foto en </w:t>
            </w:r>
            <w:proofErr w:type="spellStart"/>
            <w:r>
              <w:t>evt</w:t>
            </w:r>
            <w:proofErr w:type="spellEnd"/>
            <w:r>
              <w:t xml:space="preserve"> nummer voor verwijzing in tekst</w:t>
            </w:r>
          </w:p>
        </w:tc>
        <w:tc>
          <w:tcPr>
            <w:tcW w:w="4247" w:type="dxa"/>
          </w:tcPr>
          <w:p w14:paraId="2EA0003A" w14:textId="77777777" w:rsidR="008332F1" w:rsidRDefault="008332F1" w:rsidP="00F83258">
            <w:r>
              <w:t xml:space="preserve">Korte beschrijving van foto en </w:t>
            </w:r>
            <w:proofErr w:type="spellStart"/>
            <w:r>
              <w:t>evt</w:t>
            </w:r>
            <w:proofErr w:type="spellEnd"/>
            <w:r>
              <w:t xml:space="preserve"> nummer voor verwijzing in tekst</w:t>
            </w:r>
          </w:p>
        </w:tc>
      </w:tr>
      <w:tr w:rsidR="008332F1" w14:paraId="5443A775" w14:textId="77777777" w:rsidTr="00F83258">
        <w:tc>
          <w:tcPr>
            <w:tcW w:w="4247" w:type="dxa"/>
          </w:tcPr>
          <w:p w14:paraId="5D503EA5" w14:textId="77777777" w:rsidR="008332F1" w:rsidRDefault="008332F1" w:rsidP="00F83258">
            <w:r>
              <w:t>Foto inplakken</w:t>
            </w:r>
          </w:p>
        </w:tc>
        <w:tc>
          <w:tcPr>
            <w:tcW w:w="4247" w:type="dxa"/>
          </w:tcPr>
          <w:p w14:paraId="6A803A26" w14:textId="77777777" w:rsidR="008332F1" w:rsidRDefault="008332F1" w:rsidP="00F83258">
            <w:r>
              <w:t>Foto inplakken</w:t>
            </w:r>
          </w:p>
        </w:tc>
      </w:tr>
      <w:tr w:rsidR="008332F1" w14:paraId="29B44263" w14:textId="77777777" w:rsidTr="00F83258">
        <w:tc>
          <w:tcPr>
            <w:tcW w:w="4247" w:type="dxa"/>
          </w:tcPr>
          <w:p w14:paraId="427C23AC" w14:textId="77777777" w:rsidR="008332F1" w:rsidRDefault="008332F1" w:rsidP="00F83258">
            <w:r>
              <w:t xml:space="preserve">Korte beschrijving van foto en </w:t>
            </w:r>
            <w:proofErr w:type="spellStart"/>
            <w:r>
              <w:t>evt</w:t>
            </w:r>
            <w:proofErr w:type="spellEnd"/>
            <w:r>
              <w:t xml:space="preserve"> nummer voor verwijzing in tekst</w:t>
            </w:r>
          </w:p>
        </w:tc>
        <w:tc>
          <w:tcPr>
            <w:tcW w:w="4247" w:type="dxa"/>
          </w:tcPr>
          <w:p w14:paraId="2F71541A" w14:textId="77777777" w:rsidR="008332F1" w:rsidRDefault="008332F1" w:rsidP="00F83258">
            <w:r>
              <w:t xml:space="preserve">Korte beschrijving van foto en </w:t>
            </w:r>
            <w:proofErr w:type="spellStart"/>
            <w:r>
              <w:t>evt</w:t>
            </w:r>
            <w:proofErr w:type="spellEnd"/>
            <w:r>
              <w:t xml:space="preserve"> nummer voor verwijzing in tekst</w:t>
            </w:r>
          </w:p>
        </w:tc>
      </w:tr>
    </w:tbl>
    <w:p w14:paraId="03639ABF" w14:textId="77777777" w:rsidR="008332F1" w:rsidRDefault="008332F1" w:rsidP="008332F1"/>
    <w:sectPr w:rsidR="008332F1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9014D7C"/>
    <w:multiLevelType w:val="hybridMultilevel"/>
    <w:tmpl w:val="96547B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D41AD"/>
    <w:multiLevelType w:val="hybridMultilevel"/>
    <w:tmpl w:val="96547B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93A6B3F"/>
    <w:multiLevelType w:val="hybridMultilevel"/>
    <w:tmpl w:val="96547B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628011">
    <w:abstractNumId w:val="0"/>
  </w:num>
  <w:num w:numId="2" w16cid:durableId="923683816">
    <w:abstractNumId w:val="4"/>
  </w:num>
  <w:num w:numId="3" w16cid:durableId="1600063244">
    <w:abstractNumId w:val="8"/>
  </w:num>
  <w:num w:numId="4" w16cid:durableId="1043560647">
    <w:abstractNumId w:val="7"/>
  </w:num>
  <w:num w:numId="5" w16cid:durableId="475487936">
    <w:abstractNumId w:val="0"/>
  </w:num>
  <w:num w:numId="6" w16cid:durableId="1914586567">
    <w:abstractNumId w:val="3"/>
  </w:num>
  <w:num w:numId="7" w16cid:durableId="1633512574">
    <w:abstractNumId w:val="6"/>
  </w:num>
  <w:num w:numId="8" w16cid:durableId="1960407062">
    <w:abstractNumId w:val="5"/>
  </w:num>
  <w:num w:numId="9" w16cid:durableId="268513615">
    <w:abstractNumId w:val="8"/>
  </w:num>
  <w:num w:numId="10" w16cid:durableId="320082187">
    <w:abstractNumId w:val="7"/>
  </w:num>
  <w:num w:numId="11" w16cid:durableId="1228030970">
    <w:abstractNumId w:val="7"/>
  </w:num>
  <w:num w:numId="12" w16cid:durableId="1745177175">
    <w:abstractNumId w:val="7"/>
  </w:num>
  <w:num w:numId="13" w16cid:durableId="1099065109">
    <w:abstractNumId w:val="7"/>
  </w:num>
  <w:num w:numId="14" w16cid:durableId="936212960">
    <w:abstractNumId w:val="7"/>
  </w:num>
  <w:num w:numId="15" w16cid:durableId="590889476">
    <w:abstractNumId w:val="7"/>
  </w:num>
  <w:num w:numId="16" w16cid:durableId="1327057007">
    <w:abstractNumId w:val="7"/>
  </w:num>
  <w:num w:numId="17" w16cid:durableId="1069965234">
    <w:abstractNumId w:val="7"/>
  </w:num>
  <w:num w:numId="18" w16cid:durableId="322709241">
    <w:abstractNumId w:val="7"/>
  </w:num>
  <w:num w:numId="19" w16cid:durableId="1427189270">
    <w:abstractNumId w:val="5"/>
  </w:num>
  <w:num w:numId="20" w16cid:durableId="551158463">
    <w:abstractNumId w:val="8"/>
  </w:num>
  <w:num w:numId="21" w16cid:durableId="944077372">
    <w:abstractNumId w:val="0"/>
  </w:num>
  <w:num w:numId="22" w16cid:durableId="646086472">
    <w:abstractNumId w:val="3"/>
  </w:num>
  <w:num w:numId="23" w16cid:durableId="285086256">
    <w:abstractNumId w:val="6"/>
  </w:num>
  <w:num w:numId="24" w16cid:durableId="1597203605">
    <w:abstractNumId w:val="0"/>
  </w:num>
  <w:num w:numId="25" w16cid:durableId="2044163284">
    <w:abstractNumId w:val="0"/>
  </w:num>
  <w:num w:numId="26" w16cid:durableId="579482417">
    <w:abstractNumId w:val="0"/>
  </w:num>
  <w:num w:numId="27" w16cid:durableId="231042938">
    <w:abstractNumId w:val="2"/>
  </w:num>
  <w:num w:numId="28" w16cid:durableId="566038995">
    <w:abstractNumId w:val="1"/>
  </w:num>
  <w:num w:numId="29" w16cid:durableId="43135828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2F1"/>
    <w:rsid w:val="000B46D8"/>
    <w:rsid w:val="00177A29"/>
    <w:rsid w:val="002B5524"/>
    <w:rsid w:val="002C16EA"/>
    <w:rsid w:val="003B3222"/>
    <w:rsid w:val="00424DED"/>
    <w:rsid w:val="00482A4F"/>
    <w:rsid w:val="00527398"/>
    <w:rsid w:val="00632123"/>
    <w:rsid w:val="007A751A"/>
    <w:rsid w:val="008104C5"/>
    <w:rsid w:val="008332F1"/>
    <w:rsid w:val="008402D9"/>
    <w:rsid w:val="009175F9"/>
    <w:rsid w:val="009761CF"/>
    <w:rsid w:val="009B0D92"/>
    <w:rsid w:val="00A03098"/>
    <w:rsid w:val="00A3732E"/>
    <w:rsid w:val="00A53085"/>
    <w:rsid w:val="00BD0C39"/>
    <w:rsid w:val="00CC527A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AD198"/>
  <w15:chartTrackingRefBased/>
  <w15:docId w15:val="{84B06AB4-595A-4DD5-AC05-CB9FF4432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8332F1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332F1"/>
    <w:pPr>
      <w:ind w:left="227" w:hanging="227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Herman Best</dc:creator>
  <cp:keywords/>
  <dc:description/>
  <cp:lastModifiedBy>Meijer, Gabriël</cp:lastModifiedBy>
  <cp:revision>2</cp:revision>
  <dcterms:created xsi:type="dcterms:W3CDTF">2023-10-04T15:00:00Z</dcterms:created>
  <dcterms:modified xsi:type="dcterms:W3CDTF">2023-10-04T15:00:00Z</dcterms:modified>
</cp:coreProperties>
</file>